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Kellergeschoss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31075806" name="01a014ec-7ae2-700a-9e9c-516299c920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869623" name="01a014ec-7ae2-700a-9e9c-516299c920f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67596246" name="01a01512-bc5f-72d7-b4b7-76434da4b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958162" name="01a01512-bc5f-72d7-b4b7-76434da4b2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18668824" name="01a01513-b201-781e-9ffe-bec70bdcb9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353334" name="01a01513-b201-781e-9ffe-bec70bdcb9b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48563562" name="01a0153f-5d88-736c-8960-9d5091d74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599557" name="01a0153f-5d88-736c-8960-9d5091d74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8457143" name="01a01543-7ff2-7bed-872c-b34778e47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255470" name="01a01543-7ff2-7bed-872c-b34778e47bc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98655433" name="01a01555-45a7-75bb-ad7b-51a39cfbf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819867" name="01a01555-45a7-75bb-ad7b-51a39cfbf56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1213455" name="01a01579-88f5-7fef-aadc-ec0c21511e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493035" name="01a01579-88f5-7fef-aadc-ec0c21511e6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38367241" name="01a01593-c3a4-737c-b995-9829b2aab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115780" name="01a01593-c3a4-737c-b995-9829b2aab0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3710752" name="01a01594-b64b-7d1f-abda-4c5d30e57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858154" name="01a01594-b64b-7d1f-abda-4c5d30e57b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Kellergeschoss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0187097" name="01a014ee-194e-7ea9-acfa-7b2eb898f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531074" name="01a014ee-194e-7ea9-acfa-7b2eb898f70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3435863" name="01a01514-3b92-7754-9a66-faaba141b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465053" name="01a01514-3b92-7754-9a66-faaba141bbc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86617306" name="01a01540-18e8-76c6-b4e3-1bb1108cf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582455" name="01a01540-18e8-76c6-b4e3-1bb1108cf2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0722173" name="01a01544-1321-7e94-8682-d312e56e1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775434" name="01a01544-1321-7e94-8682-d312e56e195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2719767" name="01a01556-0e78-7d6c-bd06-fea657cd1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305496" name="01a01556-0e78-7d6c-bd06-fea657cd1a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0939712" name="01a0157a-6900-7f14-9e2f-3262fa8ffa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102739" name="01a0157a-6900-7f14-9e2f-3262fa8ffab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3313571" name="01a01511-aa0a-7d00-a64b-5884f359a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994433" name="01a01511-aa0a-7d00-a64b-5884f359a6f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7136348" name="01a0153c-6bd4-7022-9bf5-204d72b7e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878608" name="01a0153c-6bd4-7022-9bf5-204d72b7e7d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2557518" name="01a01541-810d-785e-a016-e08f16a8a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982435" name="01a01541-810d-785e-a016-e08f16a8a3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4160998" name="01a01553-9be7-7f8d-a74a-99ae6eb24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766680" name="01a01553-9be7-7f8d-a74a-99ae6eb24be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4647299" name="01a01577-e028-73b6-acf4-c49aed9894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791512" name="01a01577-e028-73b6-acf4-c49aed98943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35441333" name="01a0153d-b102-7742-ba28-a42fbfcbe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812319" name="01a0153d-b102-7742-ba28-a42fbfcbe0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87184449" name="01a01542-2b02-74c5-b176-be4ac2a62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263191" name="01a01542-2b02-74c5-b176-be4ac2a623a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67990893" name="01a01578-f071-7285-9a9c-3929f3374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8361" name="01a01578-f071-7285-9a9c-3929f3374d3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82359860" name="01a0153e-8843-74a9-bc8b-184e88b20c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998851" name="01a0153e-8843-74a9-bc8b-184e88b20c1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9314217" name="01a01542-ebf6-7504-95ee-9e8ef0cb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815293" name="01a01542-ebf6-7504-95ee-9e8ef0cb16d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5448176" name="01a01554-6b31-716f-ad1a-aa46007e8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259038" name="01a01554-6b31-716f-ad1a-aa46007e85e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23034949" name="01a0157b-4bd0-7a88-9dbc-933a3db96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614277" name="01a0157b-4bd0-7a88-9dbc-933a3db9602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076553" name="01a014b5-1c36-7712-9183-4bee67f76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338075" name="01a014b5-1c36-7712-9183-4bee67f760f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162309" name="01a014b6-3098-7e63-a492-2b2490f11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778193" name="01a014b6-3098-7e63-a492-2b2490f1194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07254993" name="01a014b7-5400-71ea-b90c-b252b3565d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796048" name="01a014b7-5400-71ea-b90c-b252b3565da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9522789" name="01a014b8-ad9d-77c6-904f-39ea3c1e6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323979" name="01a014b8-ad9d-77c6-904f-39ea3c1e67a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2081775" name="01a014ee-d5c4-7b49-a0e3-369298872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16106" name="01a014ee-d5c4-7b49-a0e3-3692988727c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Kellerräume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81349565" name="01a014f9-99f7-72d9-b93a-7ff42d45b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293093" name="01a014f9-99f7-72d9-b93a-7ff42d45ba6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1.OG-3.OG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48421912" name="01a01515-6bfb-74de-8e4c-edfd74328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748091" name="01a01515-6bfb-74de-8e4c-edfd743287d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Boden/Wand </w:t>
            </w:r>
          </w:p>
        </w:tc>
        <w:tc>
          <w:p>
            <w:pPr>
              <w:spacing w:before="0" w:after="0" w:line="240" w:lineRule="auto"/>
            </w:pPr>
            <w:r>
              <w:t>Boden/Sockel/Wand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7431953" name="01a0155a-3ed4-7106-9b0c-6dee2745e7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815838" name="01a0155a-3ed4-7106-9b0c-6dee2745e75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Treppenhaus/Podest </w:t>
            </w:r>
          </w:p>
          <w:p>
            <w:pPr>
              <w:spacing w:before="0" w:after="0" w:line="240" w:lineRule="auto"/>
            </w:pPr>
            <w:r>
              <w:t>3. &amp; 4.OG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03321517" name="01a01560-8954-7673-aec4-8213adfb2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962126" name="01a01560-8954-7673-aec4-8213adfb215f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Dachschindeln </w:t>
            </w:r>
          </w:p>
        </w:tc>
        <w:tc>
          <w:p>
            <w:pPr>
              <w:spacing w:before="0" w:after="0" w:line="240" w:lineRule="auto"/>
            </w:pPr>
            <w:r>
              <w:t>Dachschindeln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4591155" name="01a01589-d13b-73f7-952d-13839b3cb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977188" name="01a01589-d13b-73f7-952d-13839b3cbff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MFH.Hildastrasse 3, 8004 Zürich</w:t>
          </w:r>
        </w:p>
        <w:p>
          <w:pPr>
            <w:spacing w:before="0" w:after="0"/>
          </w:pPr>
          <w:r>
            <w:t>DN 1051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footer.xml" Type="http://schemas.openxmlformats.org/officeDocument/2006/relationships/footer" Id="rId4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